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595F4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9: Narrative Anatomy and Style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54DEDF7C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4DC68B67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A standard proposal narrative must follow a precise logical structure, utilizing clear language styles to ensure readability.</w:t>
            </w:r>
          </w:p>
        </w:tc>
      </w:tr>
    </w:tbl>
    <w:p w14:paraId="05307590" w14:textId="77777777" w:rsidR="00544F8E" w:rsidRDefault="00544F8E"/>
    <w:p w14:paraId="2F1ABCCD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2FC9D3C0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Identify which of the 9 types of sustainability (e.g., capability, financial, equipment) apply to your project.</w:t>
      </w:r>
    </w:p>
    <w:p w14:paraId="6CCD26F8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55CD71B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prove that your project's impact will continue once the grant funding has ended?</w:t>
      </w:r>
    </w:p>
    <w:p w14:paraId="25B4E693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7FE5EFC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What operational timelines, Gantt charts, or milestone tables will you embed in the narrative to show feasibility?</w:t>
      </w:r>
    </w:p>
    <w:p w14:paraId="648EAB42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04CE847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document your team's project management and administrative capability within the staff description section?</w:t>
      </w:r>
    </w:p>
    <w:p w14:paraId="3177DBD0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E38833E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legal, safety, or environmental compliance declarations must be included within your methods description?</w:t>
      </w:r>
    </w:p>
    <w:p w14:paraId="390FC2B5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CAD63C9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4ABA404A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12D9DB2E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 sustainability consultant. Our project: [Insert Details] is seeking 3 years of funding. Help me draft a comprehensive 1-page Sustainability Plan addressing financial, capability, and technological continuity after year 3.</w:t>
            </w:r>
          </w:p>
        </w:tc>
      </w:tr>
    </w:tbl>
    <w:p w14:paraId="6BE052EE" w14:textId="4FE61A55" w:rsidR="00544F8E" w:rsidRDefault="00544F8E"/>
    <w:sectPr w:rsidR="00544F8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5D1AF" w14:textId="77777777" w:rsidR="00EE72BF" w:rsidRDefault="00EE72BF">
      <w:pPr>
        <w:spacing w:after="0" w:line="240" w:lineRule="auto"/>
      </w:pPr>
      <w:r>
        <w:separator/>
      </w:r>
    </w:p>
  </w:endnote>
  <w:endnote w:type="continuationSeparator" w:id="0">
    <w:p w14:paraId="15D605EB" w14:textId="77777777" w:rsidR="00EE72BF" w:rsidRDefault="00EE7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C23E" w14:textId="77777777" w:rsidR="00544F8E" w:rsidRDefault="00000000">
    <w:pPr>
      <w:pStyle w:val="Footer"/>
      <w:jc w:val="center"/>
    </w:pPr>
    <w:r w:rsidRPr="007C4958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7C495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D68D9" w14:textId="77777777" w:rsidR="00EE72BF" w:rsidRDefault="00EE72BF">
      <w:pPr>
        <w:spacing w:after="0" w:line="240" w:lineRule="auto"/>
      </w:pPr>
      <w:r>
        <w:separator/>
      </w:r>
    </w:p>
  </w:footnote>
  <w:footnote w:type="continuationSeparator" w:id="0">
    <w:p w14:paraId="072FC489" w14:textId="77777777" w:rsidR="00EE72BF" w:rsidRDefault="00EE7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B048" w14:textId="77777777" w:rsidR="00544F8E" w:rsidRDefault="00000000">
    <w:pPr>
      <w:pStyle w:val="Header"/>
      <w:jc w:val="right"/>
    </w:pPr>
    <w:r>
      <w:rPr>
        <w:rFonts w:ascii="Arial" w:hAnsi="Arial"/>
        <w:color w:val="787878"/>
        <w:sz w:val="17"/>
      </w:rPr>
      <w:t>Community Voice, Equity, and Operations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4638607">
    <w:abstractNumId w:val="8"/>
  </w:num>
  <w:num w:numId="2" w16cid:durableId="446125299">
    <w:abstractNumId w:val="6"/>
  </w:num>
  <w:num w:numId="3" w16cid:durableId="2084326041">
    <w:abstractNumId w:val="5"/>
  </w:num>
  <w:num w:numId="4" w16cid:durableId="1798182826">
    <w:abstractNumId w:val="4"/>
  </w:num>
  <w:num w:numId="5" w16cid:durableId="1848010423">
    <w:abstractNumId w:val="7"/>
  </w:num>
  <w:num w:numId="6" w16cid:durableId="1055859373">
    <w:abstractNumId w:val="3"/>
  </w:num>
  <w:num w:numId="7" w16cid:durableId="2011372008">
    <w:abstractNumId w:val="2"/>
  </w:num>
  <w:num w:numId="8" w16cid:durableId="255671272">
    <w:abstractNumId w:val="1"/>
  </w:num>
  <w:num w:numId="9" w16cid:durableId="1395009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44F8E"/>
    <w:rsid w:val="007C4958"/>
    <w:rsid w:val="00825EC9"/>
    <w:rsid w:val="00AA1D8D"/>
    <w:rsid w:val="00B47730"/>
    <w:rsid w:val="00C01CB4"/>
    <w:rsid w:val="00CB0664"/>
    <w:rsid w:val="00CB1946"/>
    <w:rsid w:val="00D46463"/>
    <w:rsid w:val="00EE72B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3EA608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3</cp:revision>
  <dcterms:created xsi:type="dcterms:W3CDTF">2013-12-23T23:15:00Z</dcterms:created>
  <dcterms:modified xsi:type="dcterms:W3CDTF">2026-08-25T03:57:00Z</dcterms:modified>
  <cp:category/>
</cp:coreProperties>
</file>